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6B6" w:rsidP="008226B6" w:rsidRDefault="008226B6">
      <w:pPr>
        <w:jc w:val="center"/>
        <w:rPr>
          <w:rFonts w:ascii="Helvetica Neue" w:hAnsi="Helvetica Neue" w:eastAsia="Helvetica Neue" w:cs="Helvetica Neue"/>
          <w:color w:val="003C82"/>
          <w:sz w:val="32"/>
          <w:szCs w:val="32"/>
        </w:rPr>
      </w:pPr>
      <w:r>
        <w:rPr>
          <w:rFonts w:ascii="Helvetica Neue" w:hAnsi="Helvetica Neue" w:eastAsia="Helvetica Neue" w:cs="Helvetica Neue"/>
          <w:noProof/>
          <w:color w:val="003C82"/>
          <w:sz w:val="32"/>
          <w:szCs w:val="32"/>
          <w:lang w:val="en-GB"/>
        </w:rPr>
        <w:drawing>
          <wp:inline distT="0" distB="0" distL="0" distR="0" wp14:anchorId="32B1CB0E" wp14:editId="69C7AEC7">
            <wp:extent cx="3048000" cy="1216000"/>
            <wp:effectExtent l="0" t="0" r="0" b="0"/>
            <wp:docPr id="2077838570" name="image12.jpg" descr="A blue and white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226B6" w:rsidP="008226B6" w:rsidRDefault="008226B6">
      <w:pPr>
        <w:jc w:val="center"/>
        <w:rPr>
          <w:rFonts w:ascii="Helvetica Neue" w:hAnsi="Helvetica Neue" w:eastAsia="Helvetica Neue" w:cs="Helvetica Neue"/>
        </w:rPr>
      </w:pPr>
      <w:r>
        <w:rPr>
          <w:rFonts w:ascii="Helvetica Neue" w:hAnsi="Helvetica Neue" w:eastAsia="Helvetica Neue" w:cs="Helvetica Neue"/>
          <w:color w:val="003C82"/>
          <w:sz w:val="32"/>
          <w:szCs w:val="32"/>
        </w:rPr>
        <w:t xml:space="preserve">DRONE</w:t>
      </w:r>
    </w:p>
    <w:p w:rsidR="008226B6" w:rsidP="008226B6" w:rsidRDefault="008226B6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center"/>
        <w:rPr>
          <w:rFonts w:ascii="Helvetica Neue" w:hAnsi="Helvetica Neue" w:eastAsia="Helvetica Neue" w:cs="Helvetica Neue"/>
          <w:color w:val="000000"/>
        </w:rPr>
      </w:pPr>
      <w:r>
        <w:rPr>
          <w:rFonts w:ascii="Helvetica Neue" w:hAnsi="Helvetica Neue" w:eastAsia="Helvetica Neue" w:cs="Helvetica Neue"/>
          <w:color w:val="000000"/>
        </w:rPr>
        <w:t xml:space="preserve">Formazione di insegnanti e dirigenti scolastici per promuovere </w:t>
      </w:r>
      <w:r>
        <w:rPr>
          <w:rFonts w:ascii="Helvetica Neue" w:hAnsi="Helvetica Neue" w:eastAsia="Helvetica Neue" w:cs="Helvetica Neue"/>
          <w:color w:val="000000"/>
        </w:rPr>
        <w:t xml:space="preserve">l'alfabetizzazione</w:t>
      </w:r>
      <w:r>
        <w:rPr>
          <w:rFonts w:ascii="Helvetica Neue" w:hAnsi="Helvetica Neue" w:eastAsia="Helvetica Neue" w:cs="Helvetica Neue"/>
          <w:color w:val="000000"/>
        </w:rPr>
        <w:t xml:space="preserve"> digitale </w:t>
      </w:r>
      <w:r>
        <w:rPr>
          <w:rFonts w:ascii="Helvetica Neue" w:hAnsi="Helvetica Neue" w:eastAsia="Helvetica Neue" w:cs="Helvetica Neue"/>
          <w:color w:val="000000"/>
        </w:rPr>
        <w:t xml:space="preserve">e combattere la diffusione di </w:t>
      </w:r>
      <w:r>
        <w:rPr>
          <w:rFonts w:ascii="Helvetica Neue" w:hAnsi="Helvetica Neue" w:eastAsia="Helvetica Neue" w:cs="Helvetica Neue"/>
          <w:color w:val="000000"/>
        </w:rPr>
        <w:t xml:space="preserve">disinformazione </w:t>
      </w:r>
      <w:r>
        <w:rPr>
          <w:rFonts w:ascii="Helvetica Neue" w:hAnsi="Helvetica Neue" w:eastAsia="Helvetica Neue" w:cs="Helvetica Neue"/>
          <w:color w:val="000000"/>
        </w:rPr>
        <w:t xml:space="preserve">tra </w:t>
      </w:r>
      <w:r>
        <w:rPr>
          <w:rFonts w:ascii="Helvetica Neue" w:hAnsi="Helvetica Neue" w:eastAsia="Helvetica Neue" w:cs="Helvetica Neue"/>
          <w:color w:val="000000"/>
        </w:rPr>
        <w:t xml:space="preserve">i gruppi </w:t>
      </w:r>
      <w:r>
        <w:rPr>
          <w:rFonts w:ascii="Helvetica Neue" w:hAnsi="Helvetica Neue" w:eastAsia="Helvetica Neue" w:cs="Helvetica Neue"/>
          <w:color w:val="000000"/>
        </w:rPr>
        <w:t xml:space="preserve">vulnerabili </w:t>
      </w:r>
      <w:r>
        <w:rPr>
          <w:rFonts w:ascii="Helvetica Neue" w:hAnsi="Helvetica Neue" w:eastAsia="Helvetica Neue" w:cs="Helvetica Neue"/>
          <w:color w:val="000000"/>
        </w:rPr>
        <w:t xml:space="preserve">di </w:t>
      </w:r>
      <w:r>
        <w:rPr>
          <w:rFonts w:ascii="Helvetica Neue" w:hAnsi="Helvetica Neue" w:eastAsia="Helvetica Neue" w:cs="Helvetica Neue"/>
          <w:color w:val="000000"/>
        </w:rPr>
        <w:t xml:space="preserve">adolescenti</w:t>
      </w:r>
    </w:p>
    <w:p w:rsidR="008226B6" w:rsidP="008226B6" w:rsidRDefault="008226B6">
      <w:pPr>
        <w:rPr>
          <w:rFonts w:ascii="Helvetica Neue" w:hAnsi="Helvetica Neue" w:eastAsia="Helvetica Neue" w:cs="Helvetica Neue"/>
        </w:rPr>
      </w:pPr>
    </w:p>
    <w:p w:rsidR="008226B6" w:rsidP="008226B6" w:rsidRDefault="008226B6">
      <w:pPr>
        <w:jc w:val="center"/>
        <w:rPr>
          <w:rFonts w:ascii="Helvetica Neue" w:hAnsi="Helvetica Neue" w:eastAsia="Helvetica Neue" w:cs="Helvetica Neue"/>
        </w:rPr>
      </w:pPr>
    </w:p>
    <w:p w:rsidRPr="00A12EF5" w:rsidR="008226B6" w:rsidP="008226B6" w:rsidRDefault="008226B6">
      <w:pPr>
        <w:rPr>
          <w:rFonts w:ascii="Helvetica Neue" w:hAnsi="Helvetica Neue" w:eastAsia="Helvetica Neue" w:cs="Helvetica Neue"/>
          <w:spacing w:val="-10"/>
          <w:kern w:val="28"/>
          <w:lang w:val="en-GB"/>
        </w:rPr>
      </w:pPr>
    </w:p>
    <w:p w:rsidR="008226B6" w:rsidRDefault="008226B6">
      <w:pPr>
        <w:rPr>
          <w:rFonts w:asciiTheme="majorHAnsi" w:hAnsiTheme="majorHAnsi" w:eastAsiaTheme="majorEastAsia" w:cstheme="majorBidi"/>
          <w:b/>
          <w:bCs/>
          <w:color w:val="365F91" w:themeColor="accent1" w:themeShade="BF"/>
          <w:sz w:val="28"/>
          <w:szCs w:val="28"/>
        </w:rPr>
      </w:pPr>
      <w:bookmarkStart w:name="_GoBack" w:id="0"/>
      <w:r>
        <w:rPr>
          <w:rFonts w:ascii="Helvetica Neue" w:hAnsi="Helvetica Neue" w:eastAsia="Helvetica Neue" w:cs="Helvetica Neue"/>
          <w:noProof/>
          <w:color w:val="000000"/>
          <w:lang w:val="en-GB"/>
        </w:rPr>
        <w:drawing>
          <wp:anchor distT="0" distB="0" distL="114300" distR="114300" simplePos="0" relativeHeight="251658240" behindDoc="1" locked="0" layoutInCell="1" allowOverlap="1" wp14:editId="0B79E1A6" wp14:anchorId="7A578AEF">
            <wp:simplePos x="0" y="0"/>
            <wp:positionH relativeFrom="column">
              <wp:posOffset>1318260</wp:posOffset>
            </wp:positionH>
            <wp:positionV relativeFrom="paragraph">
              <wp:posOffset>4064635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077838572" name="image9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bookmarkEnd w:id="0"/>
      <w:r>
        <w:br w:type="page"/>
      </w:r>
    </w:p>
    <w:p w:rsidR="003213C4" w:rsidRDefault="002B6105">
      <w:pPr>
        <w:pStyle w:val="Heading1"/>
      </w:pPr>
      <w:r>
        <w:lastRenderedPageBreak/>
      </w:r>
      <w:r>
        <w:t xml:space="preserve">Foglio di lavoro per la valutazione del test CRAAP</w:t>
      </w:r>
    </w:p>
    <w:p w:rsidR="0085322E" w:rsidRDefault="002B6105">
      <w:r>
        <w:t xml:space="preserve">Istruzioni: Scegli un articolo online dall'elenco fornito. </w:t>
      </w:r>
    </w:p>
    <w:p w:rsidR="0085322E" w:rsidP="0085322E" w:rsidRDefault="0085322E">
      <w:pPr>
        <w:pStyle w:val="Heading2"/>
      </w:pPr>
      <w:r>
        <w:t xml:space="preserve">Esempio 1: Video della BBC sul cambiamento climatico</w:t>
      </w:r>
    </w:p>
    <w:p w:rsidR="0085322E" w:rsidP="0085322E" w:rsidRDefault="0085322E">
      <w:r>
        <w:t xml:space="preserve">URL: https://www.bbc.co.uk/programmes/p076w7g5</w:t>
      </w:r>
    </w:p>
    <w:p w:rsidR="0085322E" w:rsidP="0085322E" w:rsidRDefault="0085322E">
      <w:pPr>
        <w:pStyle w:val="Heading2"/>
      </w:pPr>
      <w:r>
        <w:t xml:space="preserve">Esempio 2: National File – "BUSTED: CDC Inflated COVID Numbers"</w:t>
      </w:r>
    </w:p>
    <w:p w:rsidRPr="0085322E" w:rsidR="0085322E" w:rsidP="0085322E" w:rsidRDefault="0085322E">
      <w:pPr>
        <w:rPr>
          <w:lang w:val="en-GB"/>
        </w:rPr>
      </w:pPr>
      <w:r>
        <w:t xml:space="preserve">URL:</w:t>
      </w:r>
      <w:r w:rsidRPr="0085322E">
        <w:rPr>
          <w:lang w:val="en-GB"/>
        </w:rPr>
        <w:t xml:space="preserve"> https://nationalfile.com/busted-cdc-inflated-covid-numbers-accused-of-violating-federal-law/</w:t>
      </w:r>
    </w:p>
    <w:p w:rsidR="0085322E" w:rsidP="0085322E" w:rsidRDefault="0085322E">
      <w:pPr>
        <w:pStyle w:val="Heading2"/>
      </w:pPr>
      <w:r>
        <w:t xml:space="preserve">Esempio 3: </w:t>
      </w:r>
      <w:r>
        <w:t xml:space="preserve">Infowars </w:t>
      </w:r>
      <w:r>
        <w:t xml:space="preserve">– "JD Vance critica le politiche di censura del Regno Unito"</w:t>
      </w:r>
    </w:p>
    <w:p w:rsidRPr="0085322E" w:rsidR="0085322E" w:rsidP="0085322E" w:rsidRDefault="0085322E">
      <w:pPr>
        <w:rPr>
          <w:lang w:val="en-GB"/>
        </w:rPr>
      </w:pPr>
      <w:r>
        <w:t xml:space="preserve">URL:</w:t>
      </w:r>
      <w:r w:rsidRPr="0085322E">
        <w:rPr>
          <w:lang w:val="en-GB"/>
        </w:rPr>
        <w:t xml:space="preserve"> https://www.infowars.com/posts/us-vice-president-jd-vance-criticizes-uk-censorship-policies-during-keir-starmers-white-house-visit</w:t>
      </w:r>
    </w:p>
    <w:p w:rsidR="0085322E" w:rsidRDefault="0085322E"/>
    <w:p w:rsidR="003213C4" w:rsidRDefault="002B6105">
      <w:r>
        <w:t xml:space="preserve">Utilizza i criteri CRAAP riportati di seguito per valutarne la qualità. Rispondi a ciascuna domanda e fornisci brevi giustificazioni. </w:t>
      </w:r>
    </w:p>
    <w:p w:rsidR="003213C4" w:rsidRDefault="002B6105">
      <w:pPr>
        <w:pStyle w:val="Heading2"/>
      </w:pPr>
      <w:r>
        <w:t xml:space="preserve">Informazioni sull'articolo</w:t>
      </w:r>
    </w:p>
    <w:p w:rsidR="003213C4" w:rsidRDefault="002B6105">
      <w:pPr>
        <w:pStyle w:val="ListBullet"/>
      </w:pPr>
      <w:r>
        <w:t xml:space="preserve">Titolo dell'articolo:</w:t>
      </w:r>
      <w:r>
        <w:br/>
      </w:r>
    </w:p>
    <w:p w:rsidR="003213C4" w:rsidRDefault="002B6105">
      <w:pPr>
        <w:pStyle w:val="ListBullet"/>
      </w:pPr>
      <w:r>
        <w:t xml:space="preserve">Autore/i:</w:t>
      </w:r>
      <w:r>
        <w:br/>
      </w:r>
    </w:p>
    <w:p w:rsidR="003213C4" w:rsidRDefault="002B6105">
      <w:pPr>
        <w:pStyle w:val="ListBullet"/>
      </w:pPr>
      <w:r>
        <w:t xml:space="preserve">Pubblicazione/sito web:</w:t>
      </w:r>
      <w:r>
        <w:br/>
      </w:r>
    </w:p>
    <w:p w:rsidR="003213C4" w:rsidRDefault="002B6105">
      <w:pPr>
        <w:pStyle w:val="ListBullet"/>
      </w:pPr>
      <w:r>
        <w:t xml:space="preserve">URL:</w:t>
      </w:r>
      <w:r>
        <w:br/>
      </w:r>
    </w:p>
    <w:p w:rsidR="003213C4" w:rsidRDefault="002B6105">
      <w:pPr>
        <w:pStyle w:val="ListBullet"/>
      </w:pPr>
      <w:r>
        <w:t xml:space="preserve">Data di accesso:</w:t>
      </w:r>
      <w:r>
        <w:br/>
      </w:r>
    </w:p>
    <w:p w:rsidR="003213C4" w:rsidRDefault="002B6105">
      <w:pPr>
        <w:pStyle w:val="Heading2"/>
      </w:pPr>
      <w:r>
        <w:t xml:space="preserve">Attualità – Tempestività delle informazioni</w:t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Quando sono state pubblicate o postate le informazioni?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Sono state modificate o aggiornate?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Il tuo argomento richiede informazioni aggiornate?</w:t>
      </w:r>
      <w:r>
        <w:br/>
      </w:r>
      <w:r>
        <w:t xml:space="preserve">_Risposta:_</w:t>
      </w:r>
      <w:r>
        <w:br/>
      </w:r>
    </w:p>
    <w:p w:rsidR="003213C4" w:rsidRDefault="002B6105">
      <w:r>
        <w:lastRenderedPageBreak/>
      </w:r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I link sono funzionanti?</w:t>
      </w:r>
      <w:r>
        <w:br/>
      </w:r>
      <w:r>
        <w:t xml:space="preserve">_Risposta:_</w:t>
      </w:r>
      <w:r>
        <w:br/>
      </w:r>
    </w:p>
    <w:p w:rsidR="003213C4" w:rsidRDefault="002B6105">
      <w:pPr>
        <w:pStyle w:val="Heading2"/>
      </w:pPr>
      <w:r>
        <w:t xml:space="preserve">Rilevanza – Importanza per le tue esigenze</w:t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Le informazioni sono pertinenti al tuo argomento o alla tua domanda?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Qual è il pubblico di destinazione?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Il contenuto è adeguato al tuo livello?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L'hai confrontato con altre fonti?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Lo citeresti nella tua ricerca?</w:t>
      </w:r>
      <w:r>
        <w:br/>
      </w:r>
      <w:r>
        <w:t xml:space="preserve">_Risposta:_</w:t>
      </w:r>
      <w:r>
        <w:br/>
      </w:r>
    </w:p>
    <w:p w:rsidR="003213C4" w:rsidRDefault="002B6105">
      <w:pPr>
        <w:pStyle w:val="Heading2"/>
      </w:pPr>
      <w:r>
        <w:t xml:space="preserve">Autorità – Fonte delle informazioni</w:t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Chi è l'autore/editore/fonte/sponsor?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Quali sono le loro credenziali o affiliazioni?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Sono qualificati per scrivere sull'argomento?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Sono disponibili le informazioni di contatto?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Cosa rivela l'URL sulla fonte? (.com, .edu, .gov, ecc.)</w:t>
      </w:r>
      <w:r>
        <w:br/>
      </w:r>
      <w:r>
        <w:t xml:space="preserve">_Risposta:_</w:t>
      </w:r>
      <w:r>
        <w:br/>
      </w:r>
    </w:p>
    <w:p w:rsidR="003213C4" w:rsidRDefault="002B6105">
      <w:pPr>
        <w:pStyle w:val="Heading2"/>
      </w:pPr>
      <w:r>
        <w:lastRenderedPageBreak/>
      </w:r>
      <w:r>
        <w:t xml:space="preserve">Accuratezza – Affidabilità e correttezza</w:t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Da dove provengono le informazioni?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È supportata da prove?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È stato revisionato o sottoposto a revisione?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È possibile verificarlo altrove?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Il tono è imparziale e privo di emozioni?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Ci sono errori ortografici o grammaticali?</w:t>
      </w:r>
      <w:r>
        <w:br/>
      </w:r>
      <w:r>
        <w:t xml:space="preserve">_Risposta:_</w:t>
      </w:r>
      <w:r>
        <w:br/>
      </w:r>
    </w:p>
    <w:p w:rsidR="003213C4" w:rsidRDefault="002B6105">
      <w:pPr>
        <w:pStyle w:val="Heading2"/>
      </w:pPr>
      <w:r>
        <w:t xml:space="preserve">Scopo – Motivo per cui esistono le informazioni</w:t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Qual è lo scopo (informare, insegnare, vendere, intrattenere, persuadere)?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Le intenzioni sono chiare?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Si tratta di fatti, opinioni o propaganda?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Il punto di vista è obiettivo?</w:t>
      </w:r>
      <w:r>
        <w:br/>
      </w:r>
      <w:r>
        <w:t xml:space="preserve">_Risposta:_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Ci sono pregiudizi (politici, culturali, ecc.)?</w:t>
      </w:r>
      <w:r>
        <w:br/>
      </w:r>
      <w:r>
        <w:t xml:space="preserve">_Risposta:_</w:t>
      </w:r>
      <w:r>
        <w:br/>
      </w:r>
    </w:p>
    <w:p w:rsidR="003213C4" w:rsidRDefault="002B6105">
      <w:pPr>
        <w:pStyle w:val="Heading2"/>
      </w:pPr>
      <w:r>
        <w:lastRenderedPageBreak/>
      </w:r>
      <w:r>
        <w:t xml:space="preserve">Valutazione finale</w:t>
      </w:r>
    </w:p>
    <w:p w:rsidR="003213C4" w:rsidRDefault="002B6105">
      <w:r>
        <w:t xml:space="preserve">Consiglieresti questo articolo per uso accademico? Perché sì o perché no?</w:t>
      </w:r>
      <w:r>
        <w:br/>
      </w:r>
      <w:r>
        <w:t xml:space="preserve">_Risposta:_</w:t>
      </w:r>
      <w:r>
        <w:br/>
      </w:r>
    </w:p>
    <w:sectPr w:rsidR="003213C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B6105"/>
    <w:rsid w:val="003213C4"/>
    <w:rsid w:val="00326F90"/>
    <w:rsid w:val="008226B6"/>
    <w:rsid w:val="0085322E"/>
    <w:rsid w:val="00AA1D8D"/>
    <w:rsid w:val="00B47730"/>
    <w:rsid w:val="00CB0664"/>
    <w:rsid w:val="00EE142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EFAC2010-CBC5-4DDE-BCD9-31B89B6BB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853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D57685-D0F7-4F6A-8DD3-BFFF59E0B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2872</CharactersWithSpaces>
  <SharedDoc>false</SharedDoc>
  <HyperlinkBase/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docId:4BB1DC2742AFEF69265D6EC8F543E031</keywords>
  <dc:description>generated by python-docx</dc:description>
  <lastModifiedBy>Author</lastModifiedBy>
  <revision>5</revision>
  <dcterms:created xsi:type="dcterms:W3CDTF">2013-12-23T23:15:00.0000000Z</dcterms:created>
  <dcterms:modified xsi:type="dcterms:W3CDTF">2025-07-30T09:23:00.0000000Z</dcterms:modified>
  <category/>
</coreProperties>
</file>